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Estrich </w:t>
            </w:r>
          </w:p>
          <w:p>
            <w:pPr>
              <w:spacing w:before="0" w:after="0"/>
            </w:pPr>
            <w:r>
              <w:t>DG </w:t>
            </w:r>
          </w:p>
          <w:p>
            <w:pPr>
              <w:spacing w:before="0" w:after="0"/>
            </w:pPr>
            <w:r>
              <w:t>Unterdach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Unterdach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205090926" name="019fb1ee-f236-727a-bdf5-624a8da79ec2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62900259" name="019fb1ee-f236-727a-bdf5-624a8da79ec2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133113157" name="019fb1ef-085c-7708-94d7-b1d6ec88915b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31692262" name="019fb1ef-085c-7708-94d7-b1d6ec88915b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gesamtes Haus </w:t>
            </w:r>
          </w:p>
          <w:p>
            <w:pPr>
              <w:spacing w:before="0" w:after="0"/>
            </w:pPr>
            <w:r>
              <w:t>UG - DG </w:t>
            </w:r>
          </w:p>
          <w:p>
            <w:pPr>
              <w:spacing w:before="0" w:after="0"/>
            </w:pPr>
            <w:r>
              <w:t>Fallrohr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VM-8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Fallrohr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412261813" name="019fb211-5cd3-76a8-8f60-739e72564cb2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76792741" name="019fb211-5cd3-76a8-8f60-739e72564cb2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2077954051" name="019fb211-706e-77fb-859c-14946a3a19cb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93257650" name="019fb211-706e-77fb-859c-14946a3a19cb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VB-4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Gang </w:t>
            </w:r>
          </w:p>
          <w:p>
            <w:pPr>
              <w:spacing w:before="0" w:after="0"/>
            </w:pPr>
            <w:r>
              <w:t>UG </w:t>
            </w:r>
          </w:p>
          <w:p>
            <w:pPr>
              <w:spacing w:before="0" w:after="0"/>
            </w:pPr>
            <w:r>
              <w:t>Elektrotableau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VM-10</w:t>
            </w:r>
          </w:p>
          <w:p>
            <w:pPr>
              <w:spacing w:before="0" w:after="0"/>
            </w:pPr>
            <w:r>
              <w:t>LAP</w:t>
            </w:r>
          </w:p>
          <w:p>
            <w:pPr>
              <w:spacing w:before="0" w:after="0"/>
            </w:pPr>
            <w:r>
              <w:t>Elektrotableau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608839386" name="019fb21e-bd65-7527-9204-165e5201523e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23360187" name="019fb21e-bd65-7527-9204-165e5201523e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849023997" name="019fb21e-ebe3-73af-b97a-4f3581376cd1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026986598" name="019fb21e-ebe3-73af-b97a-4f3581376cd1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10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Gehrenstrasse 1, 8717 Benken</w:t>
          </w:r>
        </w:p>
        <w:p>
          <w:pPr>
            <w:spacing w:before="0" w:after="0"/>
          </w:pPr>
          <w:r>
            <w:t>1112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footer.xml" Type="http://schemas.openxmlformats.org/officeDocument/2006/relationships/footer" Id="rId10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